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Technikraum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2658833" name="019dde8d-0dff-76c0-b028-c872327cc0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0544126" name="019dde8d-0dff-76c0-b028-c872327cc0e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3797259" name="019dde8d-8031-7ed3-bcd0-7aa80a5efc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7989471" name="019dde8d-8031-7ed3-bcd0-7aa80a5efc2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3900593" name="019dde93-2387-7358-9017-f18699c327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8156394" name="019dde93-2387-7358-9017-f18699c3274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7962352" name="019dde93-5979-7f35-a70d-c2bf7b4cb7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0536182" name="019dde93-5979-7f35-a70d-c2bf7b4cb7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Zunftgässli 1B, 6331 Hünenberg</w:t>
          </w:r>
        </w:p>
        <w:p>
          <w:pPr>
            <w:spacing w:before="0" w:after="0"/>
          </w:pPr>
          <w:r>
            <w:t>DN 886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